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49651691" name="019e1651-4d57-7442-ba45-c87ccea592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437078" name="019e1651-4d57-7442-ba45-c87ccea5924a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54579681" name="019e1659-5824-7452-9ba5-02f51a627e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312841" name="019e1659-5824-7452-9ba5-02f51a627ea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 Küche/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322031250" name="019e169e-9e8d-734d-b22a-45b1756850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825871" name="019e169e-9e8d-734d-b22a-45b1756850f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21466793" name="019e16a0-75f2-7dc4-8b00-0cb8277e1b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972341" name="019e16a0-75f2-7dc4-8b00-0cb8277e1bf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2187853" name="019e16a5-9de0-7470-a6dd-aa8da67c9b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324694" name="019e16a5-9de0-7470-a6dd-aa8da67c9b2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402628514" name="019e16ab-debe-77c2-b35d-d10251bfae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51683" name="019e16ab-debe-77c2-b35d-d10251bfaec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23374491" name="019e16c7-d21b-785a-beb5-5a07e6a836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839495" name="019e16c7-d21b-785a-beb5-5a07e6a8363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1045837" name="019e165f-4f0d-7b5f-b217-b3b1de3b47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833712" name="019e165f-4f0d-7b5f-b217-b3b1de3b475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Gang/ Küche/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4569335" name="019e169f-a80e-7b62-8029-5fd2ff83c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3604" name="019e169f-a80e-7b62-8029-5fd2ff83c0e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0288057" name="019e16a1-490c-7975-a602-ea7eeae437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103531" name="019e16a1-490c-7975-a602-ea7eeae4378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3958498" name="019e16ac-9d58-70ae-aa8f-ea1e457d99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012774" name="019e16ac-9d58-70ae-aa8f-ea1e457d99d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4388121" name="019e16c8-ccfa-7d32-937f-53e3d3c980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897640" name="019e16c8-ccfa-7d32-937f-53e3d3c980d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Gang/ Küche/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1529224" name="019e169c-f2fc-7f2d-8f98-1c316d0be2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288130" name="019e169c-f2fc-7f2d-8f98-1c316d0be23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9579265" name="019e16a3-7236-7920-96b3-beb6b55032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198645" name="019e16a3-7236-7920-96b3-beb6b550326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4599186" name="019e16c5-e5b9-783d-b556-13c34e0a95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691463" name="019e16c5-e5b9-783d-b556-13c34e0a954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28793149" name="019e16a4-3d59-70c4-a9ff-928ba0282d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498020" name="019e16a4-3d59-70c4-a9ff-928ba0282df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29168007" name="019e16c6-ec6a-7d03-836d-69d0747a20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858228" name="019e16c6-ec6a-7d03-836d-69d0747a20f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8254158" name="019e16d6-6d19-7d39-bc3a-eb6f217d19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447943" name="019e16d6-6d19-7d39-bc3a-eb6f217d19d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0827103" name="019e16d8-9c42-7e22-9614-a8eec99cd6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708551" name="019e16d8-9c42-7e22-9614-a8eec99cd60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9762818" name="019e16de-e647-7ba9-9f4e-2fe9e12a16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392250" name="019e16de-e647-7ba9-9f4e-2fe9e12a16a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Brandschutz Blatt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384459"/>
                  <wp:effectExtent l="0" t="0" r="0" b="0"/>
                  <wp:docPr id="1964964902" name="019e1a99-1846-7858-b5b3-cbfe2f2311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784095" name="019e1a99-1846-7858-b5b3-cbfe2f23113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384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Dorfstrasse 6, 8873 Amden</w:t>
          </w:r>
        </w:p>
        <w:p>
          <w:pPr>
            <w:spacing w:before="0" w:after="0"/>
          </w:pPr>
          <w:r>
            <w:t>DN 906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